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4879064" name="8b296ce0-1244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2512724" name="8b296ce0-1244-11f1-97f0-b533f66ebc0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Abstellraum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6004091" name="a19d4230-1244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660977" name="a19d4230-1244-11f1-97f0-b533f66ebc0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3061477" name="bff84130-1244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2339484" name="bff84130-1244-11f1-97f0-b533f66ebc0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Keller / 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Gegentore / Kellertüren </w:t>
            </w:r>
          </w:p>
        </w:tc>
        <w:tc>
          <w:p>
            <w:pPr>
              <w:spacing w:before="0" w:after="0" w:line="240" w:lineRule="auto"/>
            </w:pPr>
            <w:r>
              <w:t>Türen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2789062" name="e70d2330-1244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648363" name="e70d2330-1244-11f1-97f0-b533f66ebc0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0242368" name="3c38e100-1245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1555902" name="3c38e100-1245-11f1-97f0-b533f66ebc0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5557529" name="c2952140-1246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0524789" name="c2952140-1246-11f1-97f0-b533f66ebc0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5585650" name="d59a5cb0-1246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895961" name="d59a5cb0-1246-11f1-97f0-b533f66ebc0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5968849" name="e78638e0-1246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152823" name="e78638e0-1246-11f1-97f0-b533f66ebc0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223382" name="610547b0-1247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6687797" name="610547b0-1247-11f1-97f0-b533f66ebc0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5508275" name="72c558f0-1247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4146212" name="72c558f0-1247-11f1-97f0-b533f66ebc0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4710384" name="9bc56920-1247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530321" name="9bc56920-1247-11f1-97f0-b533f66ebc0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5376089" name="24eeefa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675036" name="24eeefa0-1248-11f1-97f0-b533f66ebc0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4203752" name="3e4ac9b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773528" name="3e4ac9b0-1248-11f1-97f0-b533f66ebc0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7006904" name="524d50e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8328497" name="524d50e0-1248-11f1-97f0-b533f66ebc0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5599906" name="5ed9bfb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6343985" name="5ed9bfb0-1248-11f1-97f0-b533f66ebc0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6520906" name="a075b55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061959" name="a075b550-1248-11f1-97f0-b533f66ebc0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Wohnzimner / Gang </w:t>
            </w:r>
          </w:p>
          <w:p>
            <w:pPr>
              <w:spacing w:before="0" w:after="0" w:line="240" w:lineRule="auto"/>
            </w:pPr>
            <w:r>
              <w:t>EG/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3863675" name="f8d7bef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806773" name="f8d7bef0-1248-11f1-97f0-b533f66ebc0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2893916" name="3c4ce160-1249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5029205" name="3c4ce160-1249-11f1-97f0-b533f66ebc0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4958753" name="510ee800-1249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2257532" name="510ee800-1249-11f1-97f0-b533f66ebc0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6716022" name="e6b1ca80-1249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778952" name="e6b1ca80-1249-11f1-97f0-b533f66ebc0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1334543" name="fc8197a0-1249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93840" name="fc8197a0-1249-11f1-97f0-b533f66ebc0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Küche/ Bad 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7894626" name="4885e390-124a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5120006" name="4885e390-124a-11f1-97f0-b533f66ebc0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0704164" name="e4c60aa0-124a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919939" name="e4c60aa0-124a-11f1-97f0-b533f66ebc0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708123" name="0f4a22c0-124b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5315087" name="0f4a22c0-124b-11f1-97f0-b533f66ebc0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2075871" name="4be63020-124b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329629" name="4be63020-124b-11f1-97f0-b533f66ebc0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Hölzlistrasse 14, 8580 Amriswil</w:t>
          </w:r>
        </w:p>
        <w:p>
          <w:pPr>
            <w:spacing w:before="0" w:after="0"/>
          </w:pPr>
          <w:r>
            <w:t>757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